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2AD46" w14:textId="77777777" w:rsidR="002E7020" w:rsidRPr="00EF6221" w:rsidRDefault="00000000">
      <w:pPr>
        <w:jc w:val="center"/>
      </w:pPr>
      <w:r w:rsidRPr="00EF6221">
        <w:rPr>
          <w:rFonts w:eastAsia="Times New Roman" w:cs="Times New Roman"/>
          <w:b/>
          <w:sz w:val="24"/>
        </w:rPr>
        <w:t>PROTOKÓŁ SZKOLENIA OPERATORÓW</w:t>
      </w:r>
    </w:p>
    <w:p w14:paraId="7CDE446C" w14:textId="1FC66B64" w:rsidR="002E7020" w:rsidRPr="00EF6221" w:rsidRDefault="00993FD2">
      <w:pPr>
        <w:spacing w:after="80"/>
        <w:jc w:val="center"/>
      </w:pPr>
      <w:r>
        <w:rPr>
          <w:rFonts w:eastAsia="Times New Roman" w:cs="Times New Roman"/>
          <w:i/>
          <w:sz w:val="17"/>
        </w:rPr>
        <w:t>OPZ</w:t>
      </w:r>
      <w:r w:rsidRPr="00EF6221">
        <w:rPr>
          <w:rFonts w:eastAsia="Times New Roman" w:cs="Times New Roman"/>
          <w:i/>
          <w:sz w:val="17"/>
        </w:rPr>
        <w:t xml:space="preserve"> pkt 15.4</w:t>
      </w:r>
    </w:p>
    <w:p w14:paraId="75F3D5F2" w14:textId="77777777" w:rsidR="002E7020" w:rsidRPr="00EF6221" w:rsidRDefault="00000000">
      <w:pPr>
        <w:spacing w:after="120"/>
        <w:jc w:val="center"/>
      </w:pPr>
      <w:r w:rsidRPr="00EF6221">
        <w:rPr>
          <w:rFonts w:eastAsia="Times New Roman" w:cs="Times New Roman"/>
          <w:b/>
          <w:sz w:val="16"/>
        </w:rPr>
        <w:t>OPIS PRZEDMIOTU ZAMÓWIENIA (OPZ) – Centra Edukacji Bezpieczeństwa w Legnicy i Chojnowie</w:t>
      </w:r>
      <w:r w:rsidRPr="00EF6221">
        <w:rPr>
          <w:rFonts w:eastAsia="Times New Roman" w:cs="Times New Roman"/>
          <w:b/>
          <w:sz w:val="16"/>
        </w:rPr>
        <w:br/>
        <w:t>MT.2370.02.2026</w:t>
      </w:r>
      <w:r w:rsidRPr="00EF6221">
        <w:rPr>
          <w:rFonts w:eastAsia="Times New Roman" w:cs="Times New Roman"/>
          <w:b/>
          <w:sz w:val="16"/>
        </w:rPr>
        <w:br/>
        <w:t>Załącznik stanowi integralną część OPZ.</w:t>
      </w:r>
    </w:p>
    <w:p w14:paraId="2663A8B7" w14:textId="77777777" w:rsidR="002E7020" w:rsidRPr="00EF6221" w:rsidRDefault="00000000">
      <w:r w:rsidRPr="00EF6221">
        <w:rPr>
          <w:rFonts w:eastAsia="Times New Roman" w:cs="Times New Roman"/>
          <w:sz w:val="17"/>
        </w:rPr>
        <w:t>Lokalizacja: [ ] Legnica   [ ] Chojnów</w:t>
      </w:r>
    </w:p>
    <w:p w14:paraId="584C3B70" w14:textId="77777777" w:rsidR="002E7020" w:rsidRPr="00EF6221" w:rsidRDefault="00000000">
      <w:r w:rsidRPr="00EF6221">
        <w:rPr>
          <w:rFonts w:eastAsia="Times New Roman" w:cs="Times New Roman"/>
          <w:b/>
        </w:rPr>
        <w:t xml:space="preserve">Wykonawca / prowadzący: </w:t>
      </w:r>
      <w:r w:rsidRPr="00EF6221">
        <w:rPr>
          <w:rFonts w:eastAsia="Times New Roman" w:cs="Times New Roman"/>
        </w:rPr>
        <w:t>...............................................................................................</w:t>
      </w:r>
    </w:p>
    <w:p w14:paraId="7F91120C" w14:textId="11B4C4E5" w:rsidR="002E7020" w:rsidRPr="00EF6221" w:rsidRDefault="00000000">
      <w:r w:rsidRPr="00EF6221">
        <w:rPr>
          <w:rFonts w:eastAsia="Times New Roman" w:cs="Times New Roman"/>
          <w:b/>
        </w:rPr>
        <w:t xml:space="preserve">Data szkolenia: </w:t>
      </w:r>
      <w:r w:rsidRPr="00EF6221">
        <w:rPr>
          <w:rFonts w:eastAsia="Times New Roman" w:cs="Times New Roman"/>
        </w:rPr>
        <w:t>.............................................................................</w:t>
      </w:r>
      <w:r w:rsidR="00A43B23">
        <w:rPr>
          <w:rFonts w:eastAsia="Times New Roman" w:cs="Times New Roman"/>
        </w:rPr>
        <w:t>.</w:t>
      </w:r>
      <w:r w:rsidRPr="00EF6221">
        <w:rPr>
          <w:rFonts w:eastAsia="Times New Roman" w:cs="Times New Roman"/>
        </w:rPr>
        <w:t>..................</w:t>
      </w:r>
    </w:p>
    <w:p w14:paraId="7B6E58CE" w14:textId="77777777" w:rsidR="002E7020" w:rsidRPr="00EF6221" w:rsidRDefault="00000000">
      <w:r w:rsidRPr="00EF6221">
        <w:rPr>
          <w:rFonts w:eastAsia="Times New Roman" w:cs="Times New Roman"/>
          <w:b/>
        </w:rPr>
        <w:t xml:space="preserve">Godzina rozpoczęcia: </w:t>
      </w:r>
      <w:r w:rsidRPr="00EF6221">
        <w:rPr>
          <w:rFonts w:eastAsia="Times New Roman" w:cs="Times New Roman"/>
        </w:rPr>
        <w:t>...............................................................................................</w:t>
      </w:r>
    </w:p>
    <w:p w14:paraId="5351E02E" w14:textId="77777777" w:rsidR="002E7020" w:rsidRPr="00EF6221" w:rsidRDefault="00000000">
      <w:r w:rsidRPr="00EF6221">
        <w:rPr>
          <w:rFonts w:eastAsia="Times New Roman" w:cs="Times New Roman"/>
          <w:b/>
        </w:rPr>
        <w:t xml:space="preserve">Godzina zakończenia: </w:t>
      </w:r>
      <w:r w:rsidRPr="00EF6221">
        <w:rPr>
          <w:rFonts w:eastAsia="Times New Roman" w:cs="Times New Roman"/>
        </w:rPr>
        <w:t>...............................................................................................</w:t>
      </w:r>
    </w:p>
    <w:p w14:paraId="07121C9B" w14:textId="77777777" w:rsidR="002E7020" w:rsidRPr="00EF6221" w:rsidRDefault="00000000">
      <w:r w:rsidRPr="00EF6221">
        <w:rPr>
          <w:rFonts w:eastAsia="Times New Roman" w:cs="Times New Roman"/>
          <w:b/>
        </w:rPr>
        <w:t xml:space="preserve">Łączny czas szkolenia [min. 4 godz.]: </w:t>
      </w:r>
      <w:r w:rsidRPr="00EF6221">
        <w:rPr>
          <w:rFonts w:eastAsia="Times New Roman" w:cs="Times New Roman"/>
        </w:rPr>
        <w:t>...............................................................................................</w:t>
      </w:r>
    </w:p>
    <w:p w14:paraId="5CE01C41" w14:textId="77777777" w:rsidR="002E7020" w:rsidRPr="00EF6221" w:rsidRDefault="00000000">
      <w:pPr>
        <w:pStyle w:val="PFUHeading"/>
        <w:rPr>
          <w:lang w:val="pl-PL"/>
        </w:rPr>
      </w:pPr>
      <w:r w:rsidRPr="00EF6221">
        <w:rPr>
          <w:lang w:val="pl-PL"/>
        </w:rPr>
        <w:t>Zakres szkolenia</w:t>
      </w:r>
    </w:p>
    <w:p w14:paraId="1CA8E16D" w14:textId="77777777" w:rsidR="002E7020" w:rsidRPr="00EF6221" w:rsidRDefault="00000000">
      <w:pPr>
        <w:spacing w:after="20"/>
      </w:pPr>
      <w:r w:rsidRPr="00EF6221">
        <w:rPr>
          <w:rFonts w:eastAsia="Times New Roman" w:cs="Times New Roman"/>
          <w:sz w:val="16"/>
        </w:rPr>
        <w:t>[ ] obsługa operatora</w:t>
      </w:r>
    </w:p>
    <w:p w14:paraId="15DCD716" w14:textId="77777777" w:rsidR="002E7020" w:rsidRPr="00EF6221" w:rsidRDefault="00000000">
      <w:pPr>
        <w:spacing w:after="20"/>
      </w:pPr>
      <w:r w:rsidRPr="00EF6221">
        <w:rPr>
          <w:rFonts w:eastAsia="Times New Roman" w:cs="Times New Roman"/>
          <w:sz w:val="16"/>
        </w:rPr>
        <w:t>[ ] wybór i odtwarzanie zapisanych treści</w:t>
      </w:r>
    </w:p>
    <w:p w14:paraId="54341B37" w14:textId="77777777" w:rsidR="002E7020" w:rsidRPr="00EF6221" w:rsidRDefault="00000000">
      <w:pPr>
        <w:spacing w:after="20"/>
      </w:pPr>
      <w:r w:rsidRPr="00EF6221">
        <w:rPr>
          <w:rFonts w:eastAsia="Times New Roman" w:cs="Times New Roman"/>
          <w:sz w:val="16"/>
        </w:rPr>
        <w:t>[ ] wykonywanie kopii zapasowych konfiguracji i ustawień oraz odtwarzanie konfiguracji z kopii zapasowej</w:t>
      </w:r>
    </w:p>
    <w:p w14:paraId="6E04FDF8" w14:textId="77777777" w:rsidR="002E7020" w:rsidRPr="00EF6221" w:rsidRDefault="00000000">
      <w:pPr>
        <w:spacing w:after="20"/>
      </w:pPr>
      <w:r w:rsidRPr="00EF6221">
        <w:rPr>
          <w:rFonts w:eastAsia="Times New Roman" w:cs="Times New Roman"/>
          <w:sz w:val="16"/>
        </w:rPr>
        <w:t>[ ] podstawowa diagnostyka</w:t>
      </w:r>
    </w:p>
    <w:p w14:paraId="50901000" w14:textId="77777777" w:rsidR="002E7020" w:rsidRPr="00EF6221" w:rsidRDefault="00000000">
      <w:pPr>
        <w:spacing w:after="20"/>
      </w:pPr>
      <w:r w:rsidRPr="00EF6221">
        <w:rPr>
          <w:rFonts w:eastAsia="Times New Roman" w:cs="Times New Roman"/>
          <w:sz w:val="16"/>
        </w:rPr>
        <w:t>[ ] procedury awaryjne</w:t>
      </w:r>
    </w:p>
    <w:p w14:paraId="41C2A20C" w14:textId="77777777" w:rsidR="002E7020" w:rsidRPr="00EF6221" w:rsidRDefault="00000000">
      <w:pPr>
        <w:spacing w:after="20"/>
      </w:pPr>
      <w:r w:rsidRPr="00EF6221">
        <w:rPr>
          <w:rFonts w:eastAsia="Times New Roman" w:cs="Times New Roman"/>
          <w:sz w:val="16"/>
        </w:rPr>
        <w:t>[ ] czynności konserwacyjne</w:t>
      </w:r>
    </w:p>
    <w:p w14:paraId="62CF7C3A" w14:textId="77777777" w:rsidR="002E7020" w:rsidRPr="00EF6221" w:rsidRDefault="00000000">
      <w:pPr>
        <w:pStyle w:val="PFUHeading"/>
        <w:rPr>
          <w:lang w:val="pl-PL"/>
        </w:rPr>
      </w:pPr>
      <w:r w:rsidRPr="00EF6221">
        <w:rPr>
          <w:lang w:val="pl-PL"/>
        </w:rPr>
        <w:t>Lista uczestników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67"/>
        <w:gridCol w:w="3969"/>
        <w:gridCol w:w="2835"/>
        <w:gridCol w:w="2268"/>
      </w:tblGrid>
      <w:tr w:rsidR="002E7020" w:rsidRPr="00EF6221" w14:paraId="521C1E0C" w14:textId="77777777">
        <w:trPr>
          <w:tblHeader/>
          <w:jc w:val="center"/>
        </w:trPr>
        <w:tc>
          <w:tcPr>
            <w:tcW w:w="567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CDD9D0E" w14:textId="77777777" w:rsidR="002E7020" w:rsidRPr="00EF6221" w:rsidRDefault="00000000">
            <w:pPr>
              <w:spacing w:after="0"/>
              <w:jc w:val="center"/>
            </w:pPr>
            <w:r w:rsidRPr="00EF6221">
              <w:rPr>
                <w:rFonts w:eastAsia="Times New Roman" w:cs="Times New Roman"/>
                <w:b/>
                <w:sz w:val="16"/>
              </w:rPr>
              <w:t>Lp.</w:t>
            </w:r>
          </w:p>
        </w:tc>
        <w:tc>
          <w:tcPr>
            <w:tcW w:w="3969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CDEEFB6" w14:textId="77777777" w:rsidR="002E7020" w:rsidRPr="00EF6221" w:rsidRDefault="00000000">
            <w:pPr>
              <w:spacing w:after="0"/>
              <w:jc w:val="center"/>
            </w:pPr>
            <w:r w:rsidRPr="00EF6221">
              <w:rPr>
                <w:rFonts w:eastAsia="Times New Roman" w:cs="Times New Roman"/>
                <w:b/>
                <w:sz w:val="16"/>
              </w:rPr>
              <w:t>Imię i nazwisko</w:t>
            </w:r>
          </w:p>
        </w:tc>
        <w:tc>
          <w:tcPr>
            <w:tcW w:w="2835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F9EF9DA" w14:textId="77777777" w:rsidR="002E7020" w:rsidRPr="00EF6221" w:rsidRDefault="00000000">
            <w:pPr>
              <w:spacing w:after="0"/>
              <w:jc w:val="center"/>
            </w:pPr>
            <w:r w:rsidRPr="00EF6221">
              <w:rPr>
                <w:rFonts w:eastAsia="Times New Roman" w:cs="Times New Roman"/>
                <w:b/>
                <w:sz w:val="16"/>
              </w:rPr>
              <w:t>Stanowisko / komórka</w:t>
            </w:r>
          </w:p>
        </w:tc>
        <w:tc>
          <w:tcPr>
            <w:tcW w:w="2268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0E3E6DA" w14:textId="77777777" w:rsidR="002E7020" w:rsidRPr="00EF6221" w:rsidRDefault="00000000">
            <w:pPr>
              <w:spacing w:after="0"/>
              <w:jc w:val="center"/>
            </w:pPr>
            <w:r w:rsidRPr="00EF6221">
              <w:rPr>
                <w:rFonts w:eastAsia="Times New Roman" w:cs="Times New Roman"/>
                <w:b/>
                <w:sz w:val="16"/>
              </w:rPr>
              <w:t>Podpis</w:t>
            </w:r>
          </w:p>
        </w:tc>
      </w:tr>
      <w:tr w:rsidR="002E7020" w:rsidRPr="00EF6221" w14:paraId="4B2A9B95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BB99EEF" w14:textId="77777777" w:rsidR="002E7020" w:rsidRPr="00EF6221" w:rsidRDefault="00000000">
            <w:pPr>
              <w:spacing w:after="0"/>
            </w:pPr>
            <w:r w:rsidRPr="00EF6221">
              <w:rPr>
                <w:rFonts w:eastAsia="Times New Roman" w:cs="Times New Roman"/>
                <w:sz w:val="16"/>
              </w:rPr>
              <w:t>1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B12F1DE" w14:textId="77777777" w:rsidR="002E7020" w:rsidRPr="00EF6221" w:rsidRDefault="002E7020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0D5B095" w14:textId="77777777" w:rsidR="002E7020" w:rsidRPr="00EF6221" w:rsidRDefault="002E7020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0E4234B" w14:textId="77777777" w:rsidR="002E7020" w:rsidRPr="00EF6221" w:rsidRDefault="002E7020">
            <w:pPr>
              <w:spacing w:after="0"/>
            </w:pPr>
          </w:p>
        </w:tc>
      </w:tr>
      <w:tr w:rsidR="002E7020" w:rsidRPr="00EF6221" w14:paraId="67A8AF9A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C9F8AD5" w14:textId="77777777" w:rsidR="002E7020" w:rsidRPr="00EF6221" w:rsidRDefault="00000000">
            <w:pPr>
              <w:spacing w:after="0"/>
            </w:pPr>
            <w:r w:rsidRPr="00EF6221">
              <w:rPr>
                <w:rFonts w:eastAsia="Times New Roman" w:cs="Times New Roman"/>
                <w:sz w:val="16"/>
              </w:rPr>
              <w:t>2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F9DDB4E" w14:textId="77777777" w:rsidR="002E7020" w:rsidRPr="00EF6221" w:rsidRDefault="002E7020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5F31593" w14:textId="77777777" w:rsidR="002E7020" w:rsidRPr="00EF6221" w:rsidRDefault="002E7020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98FAB3B" w14:textId="77777777" w:rsidR="002E7020" w:rsidRPr="00EF6221" w:rsidRDefault="002E7020">
            <w:pPr>
              <w:spacing w:after="0"/>
            </w:pPr>
          </w:p>
        </w:tc>
      </w:tr>
      <w:tr w:rsidR="002E7020" w:rsidRPr="00EF6221" w14:paraId="55023A9A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D65977D" w14:textId="77777777" w:rsidR="002E7020" w:rsidRPr="00EF6221" w:rsidRDefault="00000000">
            <w:pPr>
              <w:spacing w:after="0"/>
            </w:pPr>
            <w:r w:rsidRPr="00EF6221">
              <w:rPr>
                <w:rFonts w:eastAsia="Times New Roman" w:cs="Times New Roman"/>
                <w:sz w:val="16"/>
              </w:rPr>
              <w:t>3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D716981" w14:textId="77777777" w:rsidR="002E7020" w:rsidRPr="00EF6221" w:rsidRDefault="002E7020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2E96490" w14:textId="77777777" w:rsidR="002E7020" w:rsidRPr="00EF6221" w:rsidRDefault="002E7020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EC3B4F7" w14:textId="77777777" w:rsidR="002E7020" w:rsidRPr="00EF6221" w:rsidRDefault="002E7020">
            <w:pPr>
              <w:spacing w:after="0"/>
            </w:pPr>
          </w:p>
        </w:tc>
      </w:tr>
      <w:tr w:rsidR="002E7020" w:rsidRPr="00EF6221" w14:paraId="0EB272D2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18EFBBD" w14:textId="77777777" w:rsidR="002E7020" w:rsidRPr="00EF6221" w:rsidRDefault="00000000">
            <w:pPr>
              <w:spacing w:after="0"/>
            </w:pPr>
            <w:r w:rsidRPr="00EF6221">
              <w:rPr>
                <w:rFonts w:eastAsia="Times New Roman" w:cs="Times New Roman"/>
                <w:sz w:val="16"/>
              </w:rPr>
              <w:t>4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55C5AAC" w14:textId="77777777" w:rsidR="002E7020" w:rsidRPr="00EF6221" w:rsidRDefault="002E7020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30F7097" w14:textId="77777777" w:rsidR="002E7020" w:rsidRPr="00EF6221" w:rsidRDefault="002E7020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25F57A7" w14:textId="77777777" w:rsidR="002E7020" w:rsidRPr="00EF6221" w:rsidRDefault="002E7020">
            <w:pPr>
              <w:spacing w:after="0"/>
            </w:pPr>
          </w:p>
        </w:tc>
      </w:tr>
      <w:tr w:rsidR="002E7020" w:rsidRPr="00EF6221" w14:paraId="1F97DD1A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EEB8AE6" w14:textId="77777777" w:rsidR="002E7020" w:rsidRPr="00EF6221" w:rsidRDefault="00000000">
            <w:pPr>
              <w:spacing w:after="0"/>
            </w:pPr>
            <w:r w:rsidRPr="00EF6221">
              <w:rPr>
                <w:rFonts w:eastAsia="Times New Roman" w:cs="Times New Roman"/>
                <w:sz w:val="16"/>
              </w:rPr>
              <w:t>5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D3C84A0" w14:textId="77777777" w:rsidR="002E7020" w:rsidRPr="00EF6221" w:rsidRDefault="002E7020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5B8DDB1" w14:textId="77777777" w:rsidR="002E7020" w:rsidRPr="00EF6221" w:rsidRDefault="002E7020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01DBAE6" w14:textId="77777777" w:rsidR="002E7020" w:rsidRPr="00EF6221" w:rsidRDefault="002E7020">
            <w:pPr>
              <w:spacing w:after="0"/>
            </w:pPr>
          </w:p>
        </w:tc>
      </w:tr>
      <w:tr w:rsidR="002E7020" w:rsidRPr="00EF6221" w14:paraId="1A0FB15F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009F63B" w14:textId="77777777" w:rsidR="002E7020" w:rsidRPr="00EF6221" w:rsidRDefault="00000000">
            <w:pPr>
              <w:spacing w:after="0"/>
            </w:pPr>
            <w:r w:rsidRPr="00EF6221">
              <w:rPr>
                <w:rFonts w:eastAsia="Times New Roman" w:cs="Times New Roman"/>
                <w:sz w:val="16"/>
              </w:rPr>
              <w:t>6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937E95C" w14:textId="77777777" w:rsidR="002E7020" w:rsidRPr="00EF6221" w:rsidRDefault="002E7020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100438B" w14:textId="77777777" w:rsidR="002E7020" w:rsidRPr="00EF6221" w:rsidRDefault="002E7020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22BEC28" w14:textId="77777777" w:rsidR="002E7020" w:rsidRPr="00EF6221" w:rsidRDefault="002E7020">
            <w:pPr>
              <w:spacing w:after="0"/>
            </w:pPr>
          </w:p>
        </w:tc>
      </w:tr>
      <w:tr w:rsidR="002E7020" w:rsidRPr="00EF6221" w14:paraId="6628E87B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7144048" w14:textId="77777777" w:rsidR="002E7020" w:rsidRPr="00EF6221" w:rsidRDefault="00000000">
            <w:pPr>
              <w:spacing w:after="0"/>
            </w:pPr>
            <w:r w:rsidRPr="00EF6221">
              <w:rPr>
                <w:rFonts w:eastAsia="Times New Roman" w:cs="Times New Roman"/>
                <w:sz w:val="16"/>
              </w:rPr>
              <w:t>7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EF301E5" w14:textId="77777777" w:rsidR="002E7020" w:rsidRPr="00EF6221" w:rsidRDefault="002E7020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B9C6BB6" w14:textId="77777777" w:rsidR="002E7020" w:rsidRPr="00EF6221" w:rsidRDefault="002E7020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ADCDD76" w14:textId="77777777" w:rsidR="002E7020" w:rsidRPr="00EF6221" w:rsidRDefault="002E7020">
            <w:pPr>
              <w:spacing w:after="0"/>
            </w:pPr>
          </w:p>
        </w:tc>
      </w:tr>
      <w:tr w:rsidR="002E7020" w:rsidRPr="00EF6221" w14:paraId="629C7934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A6BB71C" w14:textId="77777777" w:rsidR="002E7020" w:rsidRPr="00EF6221" w:rsidRDefault="00000000">
            <w:pPr>
              <w:spacing w:after="0"/>
            </w:pPr>
            <w:r w:rsidRPr="00EF6221">
              <w:rPr>
                <w:rFonts w:eastAsia="Times New Roman" w:cs="Times New Roman"/>
                <w:sz w:val="16"/>
              </w:rPr>
              <w:t>8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15C93C0" w14:textId="77777777" w:rsidR="002E7020" w:rsidRPr="00EF6221" w:rsidRDefault="002E7020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79CF9C6" w14:textId="77777777" w:rsidR="002E7020" w:rsidRPr="00EF6221" w:rsidRDefault="002E7020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C2716A4" w14:textId="77777777" w:rsidR="002E7020" w:rsidRPr="00EF6221" w:rsidRDefault="002E7020">
            <w:pPr>
              <w:spacing w:after="0"/>
            </w:pPr>
          </w:p>
        </w:tc>
      </w:tr>
      <w:tr w:rsidR="002E7020" w:rsidRPr="00EF6221" w14:paraId="3E4811D9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7E2A1C0" w14:textId="77777777" w:rsidR="002E7020" w:rsidRPr="00EF6221" w:rsidRDefault="00000000">
            <w:pPr>
              <w:spacing w:after="0"/>
            </w:pPr>
            <w:r w:rsidRPr="00EF6221">
              <w:rPr>
                <w:rFonts w:eastAsia="Times New Roman" w:cs="Times New Roman"/>
                <w:sz w:val="16"/>
              </w:rPr>
              <w:t>9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C63FEC5" w14:textId="77777777" w:rsidR="002E7020" w:rsidRPr="00EF6221" w:rsidRDefault="002E7020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33191FF" w14:textId="77777777" w:rsidR="002E7020" w:rsidRPr="00EF6221" w:rsidRDefault="002E7020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FBAD9F2" w14:textId="77777777" w:rsidR="002E7020" w:rsidRPr="00EF6221" w:rsidRDefault="002E7020">
            <w:pPr>
              <w:spacing w:after="0"/>
            </w:pPr>
          </w:p>
        </w:tc>
      </w:tr>
      <w:tr w:rsidR="002E7020" w:rsidRPr="00EF6221" w14:paraId="24007D61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DE19243" w14:textId="77777777" w:rsidR="002E7020" w:rsidRPr="00EF6221" w:rsidRDefault="00000000">
            <w:pPr>
              <w:spacing w:after="0"/>
            </w:pPr>
            <w:r w:rsidRPr="00EF6221">
              <w:rPr>
                <w:rFonts w:eastAsia="Times New Roman" w:cs="Times New Roman"/>
                <w:sz w:val="16"/>
              </w:rPr>
              <w:t>10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1B50BC8" w14:textId="77777777" w:rsidR="002E7020" w:rsidRPr="00EF6221" w:rsidRDefault="002E7020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9919974" w14:textId="77777777" w:rsidR="002E7020" w:rsidRPr="00EF6221" w:rsidRDefault="002E7020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1B8A78D" w14:textId="77777777" w:rsidR="002E7020" w:rsidRPr="00EF6221" w:rsidRDefault="002E7020">
            <w:pPr>
              <w:spacing w:after="0"/>
            </w:pPr>
          </w:p>
        </w:tc>
      </w:tr>
    </w:tbl>
    <w:p w14:paraId="41D6ABB6" w14:textId="77777777" w:rsidR="002E7020" w:rsidRPr="00EF6221" w:rsidRDefault="00000000">
      <w:r w:rsidRPr="00EF6221">
        <w:rPr>
          <w:rFonts w:eastAsia="Times New Roman" w:cs="Times New Roman"/>
          <w:b/>
        </w:rPr>
        <w:t xml:space="preserve">Uwagi / materiały przekazane: </w:t>
      </w:r>
      <w:r w:rsidRPr="00EF6221">
        <w:rPr>
          <w:rFonts w:eastAsia="Times New Roman" w:cs="Times New Roman"/>
        </w:rPr>
        <w:t>...............................................................................................</w:t>
      </w:r>
    </w:p>
    <w:p w14:paraId="63863BCF" w14:textId="77777777" w:rsidR="002E7020" w:rsidRDefault="00000000">
      <w:pPr>
        <w:spacing w:after="20"/>
      </w:pPr>
      <w:r w:rsidRPr="00EF6221">
        <w:rPr>
          <w:rFonts w:eastAsia="Times New Roman" w:cs="Times New Roman"/>
          <w:sz w:val="17"/>
        </w:rPr>
        <w:t>Prowadzący / przedstawiciel Wykonawcy: .........................................................................................</w:t>
      </w:r>
      <w:r w:rsidRPr="00EF6221">
        <w:rPr>
          <w:rFonts w:eastAsia="Times New Roman" w:cs="Times New Roman"/>
          <w:sz w:val="17"/>
        </w:rPr>
        <w:br/>
        <w:t>Przedstawiciel Zamawiającego potwierdzający przeprowadzenie szkolenia: .............................................</w:t>
      </w:r>
    </w:p>
    <w:sectPr w:rsidR="002E7020" w:rsidSect="00034616">
      <w:headerReference w:type="default" r:id="rId8"/>
      <w:footerReference w:type="default" r:id="rId9"/>
      <w:pgSz w:w="11906" w:h="16838"/>
      <w:pgMar w:top="850" w:right="1020" w:bottom="850" w:left="102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9FEAD" w14:textId="77777777" w:rsidR="002B2A70" w:rsidRPr="00EF6221" w:rsidRDefault="002B2A70">
      <w:pPr>
        <w:spacing w:after="0"/>
      </w:pPr>
      <w:r w:rsidRPr="00EF6221">
        <w:separator/>
      </w:r>
    </w:p>
  </w:endnote>
  <w:endnote w:type="continuationSeparator" w:id="0">
    <w:p w14:paraId="745EA567" w14:textId="77777777" w:rsidR="002B2A70" w:rsidRPr="00EF6221" w:rsidRDefault="002B2A70">
      <w:pPr>
        <w:spacing w:after="0"/>
      </w:pPr>
      <w:r w:rsidRPr="00EF622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3E07E" w14:textId="77777777" w:rsidR="002E7020" w:rsidRPr="00EF6221" w:rsidRDefault="00000000">
    <w:pPr>
      <w:pStyle w:val="Stopka"/>
      <w:jc w:val="center"/>
    </w:pPr>
    <w:r w:rsidRPr="00EF6221">
      <w:rPr>
        <w:rFonts w:eastAsia="Times New Roman" w:cs="Times New Roman"/>
        <w:sz w:val="15"/>
      </w:rPr>
      <w:t>MT.2370.02.2026 | Załącznik techniczny nr 5 do OPZ | Strona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34A83" w14:textId="77777777" w:rsidR="002B2A70" w:rsidRPr="00EF6221" w:rsidRDefault="002B2A70">
      <w:pPr>
        <w:spacing w:after="0"/>
      </w:pPr>
      <w:r w:rsidRPr="00EF6221">
        <w:separator/>
      </w:r>
    </w:p>
  </w:footnote>
  <w:footnote w:type="continuationSeparator" w:id="0">
    <w:p w14:paraId="1626BF81" w14:textId="77777777" w:rsidR="002B2A70" w:rsidRPr="00EF6221" w:rsidRDefault="002B2A70">
      <w:pPr>
        <w:spacing w:after="0"/>
      </w:pPr>
      <w:r w:rsidRPr="00EF622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754F8" w14:textId="2D56FF17" w:rsidR="002E7020" w:rsidRPr="00EF6221" w:rsidRDefault="00000000" w:rsidP="00EF6221">
    <w:pPr>
      <w:pStyle w:val="Nagwek"/>
      <w:jc w:val="right"/>
      <w:rPr>
        <w:rFonts w:eastAsia="Times New Roman" w:cs="Times New Roman"/>
        <w:sz w:val="15"/>
      </w:rPr>
    </w:pPr>
    <w:r w:rsidRPr="00EF6221">
      <w:rPr>
        <w:rFonts w:eastAsia="Times New Roman" w:cs="Times New Roman"/>
        <w:sz w:val="15"/>
      </w:rPr>
      <w:t>Załącznik techniczny nr 5 do OPZ</w:t>
    </w:r>
    <w:r w:rsidRPr="00EF6221">
      <w:rPr>
        <w:rFonts w:eastAsia="Times New Roman" w:cs="Times New Roman"/>
        <w:sz w:val="15"/>
      </w:rPr>
      <w:br/>
      <w:t>MT.2370.02.2026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93552226">
    <w:abstractNumId w:val="8"/>
  </w:num>
  <w:num w:numId="2" w16cid:durableId="1515535811">
    <w:abstractNumId w:val="6"/>
  </w:num>
  <w:num w:numId="3" w16cid:durableId="720402002">
    <w:abstractNumId w:val="5"/>
  </w:num>
  <w:num w:numId="4" w16cid:durableId="802116246">
    <w:abstractNumId w:val="4"/>
  </w:num>
  <w:num w:numId="5" w16cid:durableId="900676549">
    <w:abstractNumId w:val="7"/>
  </w:num>
  <w:num w:numId="6" w16cid:durableId="1415469084">
    <w:abstractNumId w:val="3"/>
  </w:num>
  <w:num w:numId="7" w16cid:durableId="558202292">
    <w:abstractNumId w:val="2"/>
  </w:num>
  <w:num w:numId="8" w16cid:durableId="115608126">
    <w:abstractNumId w:val="1"/>
  </w:num>
  <w:num w:numId="9" w16cid:durableId="902831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E59BD"/>
    <w:rsid w:val="0029639D"/>
    <w:rsid w:val="002B2A70"/>
    <w:rsid w:val="002E7020"/>
    <w:rsid w:val="00326F90"/>
    <w:rsid w:val="00447690"/>
    <w:rsid w:val="00801DA4"/>
    <w:rsid w:val="00993FD2"/>
    <w:rsid w:val="009C5471"/>
    <w:rsid w:val="00A43B23"/>
    <w:rsid w:val="00AA1D8D"/>
    <w:rsid w:val="00AA2843"/>
    <w:rsid w:val="00B47730"/>
    <w:rsid w:val="00B57DDE"/>
    <w:rsid w:val="00CB0664"/>
    <w:rsid w:val="00D34029"/>
    <w:rsid w:val="00EF6221"/>
    <w:rsid w:val="00FC693F"/>
    <w:rsid w:val="00FC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B06B56"/>
  <w14:defaultImageDpi w14:val="300"/>
  <w15:docId w15:val="{F0CF3186-FFB6-4220-ADD0-A6156B03A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40" w:line="240" w:lineRule="auto"/>
    </w:pPr>
    <w:rPr>
      <w:rFonts w:ascii="Times New Roman" w:hAnsi="Times New Roman"/>
      <w:sz w:val="18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rPr>
      <w:b/>
      <w:bCs/>
      <w:color w:val="4F81BD" w:themeColor="accent1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FUHeading">
    <w:name w:val="PFUHeading"/>
    <w:pPr>
      <w:spacing w:before="100" w:after="60"/>
    </w:pPr>
    <w:rPr>
      <w:rFonts w:ascii="Times New Roman" w:hAnsi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Komenda Miejska PSP Legnica</cp:lastModifiedBy>
  <cp:revision>8</cp:revision>
  <dcterms:created xsi:type="dcterms:W3CDTF">2026-08-26T08:00:00Z</dcterms:created>
  <dcterms:modified xsi:type="dcterms:W3CDTF">2026-08-27T07:38:00Z</dcterms:modified>
  <cp:category/>
</cp:coreProperties>
</file>